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20723691" name="019df2b6-553d-789d-aaba-66d79a9f58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2181132" name="019df2b6-553d-789d-aaba-66d79a9f58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548187" name="019df2b6-6cc4-77fc-89f0-359f1114a75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6777120" name="019df2b6-6cc4-77fc-89f0-359f1114a75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16942450" name="019df331-793b-7a3c-8cb9-96ac37eb1f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8984527" name="019df331-793b-7a3c-8cb9-96ac37eb1f9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40336997" name="019df331-abdb-770f-bf04-9874f2f197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8476245" name="019df331-abdb-770f-bf04-9874f2f197d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6425476" name="019df436-d28b-7d4b-abdf-850d284e8f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2853450" name="019df436-d28b-7d4b-abdf-850d284e8fe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8051441" name="019df437-094c-7c18-b617-bea540cb0d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0078317" name="019df437-094c-7c18-b617-bea540cb0da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spezielle Anstrich-, Beschichtungsstoffe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87283"/>
                  <wp:effectExtent l="0" t="0" r="0" b="0"/>
                  <wp:docPr id="197371044" name="019df901-9dc4-7371-b76b-464e4acc74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9034237" name="019df901-9dc4-7371-b76b-464e4acc74b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87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728349"/>
                  <wp:effectExtent l="0" t="0" r="0" b="0"/>
                  <wp:docPr id="886305880" name="019df902-1ab3-7ea2-ad07-6dc9fc1139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0977801" name="019df902-1ab3-7ea2-ad07-6dc9fc1139d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728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PCB: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Kreuzbühlweg 22, 6045 Meggen</w:t>
          </w:r>
        </w:p>
        <w:p>
          <w:pPr>
            <w:spacing w:before="0" w:after="0"/>
          </w:pPr>
          <w:r>
            <w:t>DN 891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